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Bezuidenhout Jeffrey Morgan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